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:rsidTr="00FC6266">
        <w:trPr>
          <w:trHeight w:val="709"/>
        </w:trPr>
        <w:tc>
          <w:tcPr>
            <w:tcW w:w="1077" w:type="dxa"/>
          </w:tcPr>
          <w:p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:rsidR="004569C5" w:rsidRPr="00284FA2" w:rsidRDefault="009C6413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rPr>
                <w:u w:val="single"/>
              </w:rPr>
            </w:pPr>
            <w:r>
              <w:rPr>
                <w:u w:val="single"/>
              </w:rPr>
              <w:t xml:space="preserve">AI 2022-0101 </w:t>
            </w:r>
            <w:r w:rsidR="004569C5" w:rsidRPr="00284FA2">
              <w:rPr>
                <w:u w:val="single"/>
              </w:rPr>
              <w:t>Bijlage:</w:t>
            </w:r>
            <w:r>
              <w:rPr>
                <w:u w:val="single"/>
              </w:rPr>
              <w:t xml:space="preserve"> 16</w:t>
            </w:r>
          </w:p>
          <w:p w:rsidR="004569C5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jc w:val="center"/>
            </w:pPr>
          </w:p>
          <w:p w:rsidR="004569C5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</w:pPr>
            <w:r>
              <w:t>Verklaring inschrijfformulier ambitieniveau</w:t>
            </w:r>
          </w:p>
          <w:p w:rsidR="004569C5" w:rsidRPr="00643181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jc w:val="center"/>
            </w:pPr>
            <w:r>
              <w:t>CO</w:t>
            </w:r>
            <w:r>
              <w:rPr>
                <w:vertAlign w:val="subscript"/>
              </w:rPr>
              <w:t>2</w:t>
            </w:r>
            <w:r>
              <w:t>-prestatieladder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:rsidR="004569C5" w:rsidRPr="008C6AE6" w:rsidRDefault="00C934F9" w:rsidP="00C934F9">
            <w:pPr>
              <w:rPr>
                <w:noProof/>
              </w:rPr>
            </w:pPr>
            <w:r>
              <w:t xml:space="preserve">Boomveiligheidsregistratie en </w:t>
            </w:r>
            <w:proofErr w:type="spellStart"/>
            <w:r>
              <w:t>Boomonderhoudsregistratie</w:t>
            </w:r>
            <w:proofErr w:type="spellEnd"/>
            <w:r>
              <w:t xml:space="preserve"> 2023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:rsidR="004569C5" w:rsidRPr="008C6AE6" w:rsidRDefault="00C934F9" w:rsidP="00C934F9">
            <w:r>
              <w:t>AI 2022-0101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:rsidR="004569C5" w:rsidRPr="008C6AE6" w:rsidRDefault="00C934F9" w:rsidP="00C934F9">
            <w:pPr>
              <w:tabs>
                <w:tab w:val="left" w:pos="1980"/>
              </w:tabs>
            </w:pPr>
            <w:r>
              <w:t>27-7-2022</w:t>
            </w:r>
          </w:p>
        </w:tc>
      </w:tr>
    </w:tbl>
    <w:p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KorolevCondensed-Heavy"/>
          <w:color w:val="000000" w:themeColor="text1"/>
          <w:sz w:val="40"/>
          <w:szCs w:val="40"/>
        </w:rPr>
      </w:pPr>
      <w:r w:rsidRPr="00B73F27">
        <w:rPr>
          <w:rFonts w:cs="KorolevCondensed-Heavy"/>
          <w:color w:val="000000" w:themeColor="text1"/>
          <w:sz w:val="40"/>
          <w:szCs w:val="40"/>
        </w:rPr>
        <w:t>A</w:t>
      </w:r>
      <w:r>
        <w:rPr>
          <w:rFonts w:cs="KorolevCondensed-Heavy"/>
          <w:color w:val="000000" w:themeColor="text1"/>
          <w:sz w:val="40"/>
          <w:szCs w:val="40"/>
        </w:rPr>
        <w:t>anbesteding</w:t>
      </w:r>
    </w:p>
    <w:p w:rsidR="004569C5" w:rsidRDefault="004569C5" w:rsidP="004569C5"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op:</w:t>
      </w:r>
    </w:p>
    <w:p w:rsidR="007D29E8" w:rsidRDefault="007D29E8" w:rsidP="007D29E8">
      <w:r>
        <w:t xml:space="preserve">In bezit van </w:t>
      </w:r>
    </w:p>
    <w:p w:rsidR="007D29E8" w:rsidRDefault="007D29E8" w:rsidP="007D29E8">
      <w:r>
        <w:t>o             CO2-ambitieniveau 5;</w:t>
      </w:r>
    </w:p>
    <w:p w:rsidR="007D29E8" w:rsidRDefault="007D29E8" w:rsidP="007D29E8">
      <w:r>
        <w:t>o             CO2-ambitieniveau 4;</w:t>
      </w:r>
    </w:p>
    <w:p w:rsidR="007D29E8" w:rsidRDefault="007D29E8" w:rsidP="007D29E8">
      <w:r>
        <w:t>o             CO2-ambitieniveau 3;</w:t>
      </w:r>
    </w:p>
    <w:p w:rsidR="007D29E8" w:rsidRDefault="007D29E8" w:rsidP="007D29E8"/>
    <w:p w:rsidR="007D29E8" w:rsidRDefault="007D29E8" w:rsidP="007D29E8">
      <w:r>
        <w:t>Niet in bezit</w:t>
      </w:r>
      <w:r w:rsidR="003F7C1F">
        <w:t>:</w:t>
      </w:r>
    </w:p>
    <w:p w:rsidR="007D29E8" w:rsidRDefault="007D29E8" w:rsidP="007D29E8">
      <w:r>
        <w:t xml:space="preserve">o             binnen 2 jaar na </w:t>
      </w:r>
      <w:r w:rsidR="00005C3B">
        <w:t>inschrijving</w:t>
      </w:r>
      <w:bookmarkStart w:id="0" w:name="_GoBack"/>
      <w:bookmarkEnd w:id="0"/>
      <w:r>
        <w:t xml:space="preserve"> in bezit van minimaal CO2-ambitieniveau 3; </w:t>
      </w:r>
    </w:p>
    <w:p w:rsidR="003F7C1F" w:rsidRDefault="003F7C1F" w:rsidP="007D29E8"/>
    <w:p w:rsidR="004569C5" w:rsidRDefault="007D29E8" w:rsidP="007D29E8">
      <w:r>
        <w:t xml:space="preserve">o             geen van de CO2-ambitieniveau’s.  </w:t>
      </w:r>
    </w:p>
    <w:p w:rsidR="007D29E8" w:rsidRDefault="007D29E8" w:rsidP="007D29E8"/>
    <w:p w:rsidR="004569C5" w:rsidRDefault="004569C5" w:rsidP="004569C5">
      <w:pPr>
        <w:sectPr w:rsidR="004569C5" w:rsidSect="004569C5">
          <w:headerReference w:type="default" r:id="rId8"/>
          <w:pgSz w:w="11906" w:h="16838" w:code="9"/>
          <w:pgMar w:top="2665" w:right="1644" w:bottom="1531" w:left="1758" w:header="709" w:footer="709" w:gutter="0"/>
          <w:cols w:space="708"/>
          <w:docGrid w:linePitch="360"/>
        </w:sectPr>
      </w:pPr>
    </w:p>
    <w:p w:rsidR="004569C5" w:rsidRPr="008C6AE6" w:rsidRDefault="004569C5" w:rsidP="004569C5">
      <w:pPr>
        <w:rPr>
          <w:i/>
        </w:rPr>
      </w:pPr>
      <w:r w:rsidRPr="008C6AE6">
        <w:rPr>
          <w:i/>
        </w:rPr>
        <w:t>(aankruisen wat van toepassing is)</w:t>
      </w:r>
    </w:p>
    <w:p w:rsidR="004569C5" w:rsidRPr="008C6AE6" w:rsidRDefault="004569C5" w:rsidP="004569C5"/>
    <w:p w:rsidR="004569C5" w:rsidRDefault="004569C5" w:rsidP="004569C5">
      <w:r>
        <w:t>Wijze van aantonen van het ambitieniveau:</w:t>
      </w: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CO2-bewust certificaat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CO2-projectverklaring (project specifiek)</w:t>
      </w:r>
    </w:p>
    <w:p w:rsidR="004569C5" w:rsidRPr="001614F2" w:rsidRDefault="004569C5" w:rsidP="004569C5">
      <w:pPr>
        <w:rPr>
          <w:i/>
        </w:rPr>
      </w:pPr>
      <w:r w:rsidRPr="001614F2">
        <w:rPr>
          <w:i/>
        </w:rPr>
        <w:t>(aankruisen wat van toepassing is)</w:t>
      </w:r>
    </w:p>
    <w:p w:rsidR="004569C5" w:rsidRDefault="004569C5" w:rsidP="004569C5"/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Default="004569C5" w:rsidP="004569C5"/>
    <w:p w:rsidR="004569C5" w:rsidRDefault="004569C5" w:rsidP="004569C5">
      <w:r w:rsidRPr="008C6AE6">
        <w:t xml:space="preserve">Behorende bij de </w:t>
      </w:r>
      <w:r>
        <w:t>inschrijving AI</w:t>
      </w:r>
      <w:r w:rsidR="009C6413">
        <w:t xml:space="preserve"> 2022-0101</w:t>
      </w:r>
      <w:r w:rsidRPr="008C6AE6">
        <w:t xml:space="preserve"> </w:t>
      </w:r>
      <w:r w:rsidR="009C6413">
        <w:t xml:space="preserve">Boomveiligheidsregistratie en </w:t>
      </w:r>
      <w:proofErr w:type="spellStart"/>
      <w:r w:rsidR="009C6413">
        <w:t>Boomonderhoudsregistratie</w:t>
      </w:r>
      <w:proofErr w:type="spellEnd"/>
      <w:r w:rsidR="009C6413">
        <w:t xml:space="preserve"> 2023 </w:t>
      </w:r>
      <w:r w:rsidRPr="008C6AE6">
        <w:t>van de ondergetekende(n):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lastRenderedPageBreak/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0B46D8" w:rsidRPr="004569C5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</w:pPr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sectPr w:rsidR="000B46D8" w:rsidRPr="004569C5" w:rsidSect="005E3BE7">
      <w:type w:val="continuous"/>
      <w:pgSz w:w="11906" w:h="16838" w:code="9"/>
      <w:pgMar w:top="2665" w:right="1644" w:bottom="1531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9C5" w:rsidRDefault="004569C5" w:rsidP="004569C5">
      <w:pPr>
        <w:spacing w:line="240" w:lineRule="auto"/>
      </w:pPr>
      <w:r>
        <w:separator/>
      </w:r>
    </w:p>
  </w:endnote>
  <w:endnote w:type="continuationSeparator" w:id="0">
    <w:p w:rsidR="004569C5" w:rsidRDefault="004569C5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orolevCondensed-Heavy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9C5" w:rsidRDefault="004569C5" w:rsidP="004569C5">
      <w:pPr>
        <w:spacing w:line="240" w:lineRule="auto"/>
      </w:pPr>
      <w:r>
        <w:separator/>
      </w:r>
    </w:p>
  </w:footnote>
  <w:footnote w:type="continuationSeparator" w:id="0">
    <w:p w:rsidR="004569C5" w:rsidRDefault="004569C5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:rsidTr="009E1661">
      <w:tc>
        <w:tcPr>
          <w:tcW w:w="6464" w:type="dxa"/>
        </w:tcPr>
        <w:p w:rsidR="005420FE" w:rsidRDefault="004569C5" w:rsidP="00456170">
          <w:pPr>
            <w:pStyle w:val="AdresRetouradresNaamgemeenteDatumKenmerkPaginaAfzenderentitelVersieendatum"/>
            <w:rPr>
              <w:noProof/>
            </w:rPr>
          </w:pPr>
          <w:r>
            <w:rPr>
              <w:noProof/>
            </w:rPr>
            <w:t>Gemeente Amsterdam</w:t>
          </w:r>
        </w:p>
        <w:p w:rsidR="009C6413" w:rsidRPr="00DB48D5" w:rsidRDefault="009C6413" w:rsidP="00456170">
          <w:pPr>
            <w:pStyle w:val="AdresRetouradresNaamgemeenteDatumKenmerkPaginaAfzenderentitelVersieendatum"/>
            <w:rPr>
              <w:noProof/>
            </w:rPr>
          </w:pPr>
          <w:r>
            <w:t xml:space="preserve">Contract AI 2022-0101; Boomveiligheidsregistratie en </w:t>
          </w:r>
          <w:proofErr w:type="spellStart"/>
          <w:r>
            <w:t>Boomonderhoudsregistratie</w:t>
          </w:r>
          <w:proofErr w:type="spellEnd"/>
          <w:r>
            <w:t xml:space="preserve"> 2023</w:t>
          </w:r>
        </w:p>
      </w:tc>
      <w:tc>
        <w:tcPr>
          <w:tcW w:w="2041" w:type="dxa"/>
        </w:tcPr>
        <w:p w:rsidR="005420FE" w:rsidRDefault="009C6413" w:rsidP="00456170">
          <w:pPr>
            <w:pStyle w:val="AdresRetouradresNaamgemeenteDatumKenmerkPaginaAfzenderentitelVersieendatum"/>
          </w:pPr>
          <w:r>
            <w:t>27-7-2022</w:t>
          </w:r>
        </w:p>
        <w:p w:rsidR="005420FE" w:rsidRPr="00DB48D5" w:rsidRDefault="00005C3B" w:rsidP="00456170">
          <w:pPr>
            <w:pStyle w:val="AdresRetouradresNaamgemeenteDatumKenmerkPaginaAfzenderentitelVersieendatum"/>
          </w:pPr>
        </w:p>
      </w:tc>
    </w:tr>
  </w:tbl>
  <w:p w:rsidR="005420FE" w:rsidRDefault="00005C3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9C5"/>
    <w:rsid w:val="00005C3B"/>
    <w:rsid w:val="000B46D8"/>
    <w:rsid w:val="00177A29"/>
    <w:rsid w:val="002B5524"/>
    <w:rsid w:val="003B3222"/>
    <w:rsid w:val="003F7C1F"/>
    <w:rsid w:val="00424DED"/>
    <w:rsid w:val="004569C5"/>
    <w:rsid w:val="00482A4F"/>
    <w:rsid w:val="00527398"/>
    <w:rsid w:val="00632123"/>
    <w:rsid w:val="007D29E8"/>
    <w:rsid w:val="008104C5"/>
    <w:rsid w:val="008402D9"/>
    <w:rsid w:val="009175F9"/>
    <w:rsid w:val="009761CF"/>
    <w:rsid w:val="009B0D92"/>
    <w:rsid w:val="009C6413"/>
    <w:rsid w:val="00A03098"/>
    <w:rsid w:val="00A3732E"/>
    <w:rsid w:val="00A53085"/>
    <w:rsid w:val="00BD0C39"/>
    <w:rsid w:val="00C934F9"/>
    <w:rsid w:val="00DB74E1"/>
    <w:rsid w:val="00EB1492"/>
    <w:rsid w:val="00F12F0D"/>
    <w:rsid w:val="00FE2507"/>
    <w:rsid w:val="00FF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EC5A3CC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723BC-375A-44BF-BE6A-B47555D56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Bemmel, Ton van</cp:lastModifiedBy>
  <cp:revision>6</cp:revision>
  <cp:lastPrinted>2022-07-29T07:26:00Z</cp:lastPrinted>
  <dcterms:created xsi:type="dcterms:W3CDTF">2022-07-27T12:07:00Z</dcterms:created>
  <dcterms:modified xsi:type="dcterms:W3CDTF">2022-07-29T07:27:00Z</dcterms:modified>
</cp:coreProperties>
</file>